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416A" w14:textId="77777777" w:rsidR="00966BA2" w:rsidRPr="00966BA2" w:rsidRDefault="00966BA2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</w:p>
    <w:p w14:paraId="7ED1D9E7" w14:textId="685CCE6F" w:rsidR="008935E7" w:rsidRPr="00966BA2" w:rsidRDefault="008935E7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r w:rsidRPr="00966BA2">
        <w:rPr>
          <w:rFonts w:ascii="Times New Roman" w:hAnsi="Times New Roman" w:cs="Times New Roman"/>
          <w:b/>
        </w:rPr>
        <w:t xml:space="preserve">Załącznik nr </w:t>
      </w:r>
      <w:r w:rsidR="000604DF" w:rsidRPr="00966BA2">
        <w:rPr>
          <w:rFonts w:ascii="Times New Roman" w:hAnsi="Times New Roman" w:cs="Times New Roman"/>
          <w:b/>
        </w:rPr>
        <w:t>3</w:t>
      </w:r>
      <w:r w:rsidRPr="00966BA2">
        <w:rPr>
          <w:rFonts w:ascii="Times New Roman" w:hAnsi="Times New Roman" w:cs="Times New Roman"/>
          <w:b/>
        </w:rPr>
        <w:t xml:space="preserve"> do SWZ</w:t>
      </w:r>
    </w:p>
    <w:p w14:paraId="442C498F" w14:textId="77777777" w:rsidR="00B56918" w:rsidRPr="00966BA2" w:rsidRDefault="00B56918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bookmarkStart w:id="0" w:name="_Hlk65577197"/>
    </w:p>
    <w:p w14:paraId="2F240BB5" w14:textId="52E5596B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" w:name="_Hlk9244639"/>
      <w:bookmarkStart w:id="2" w:name="_Hlk46396802"/>
      <w:bookmarkStart w:id="3" w:name="_Hlk13220075"/>
      <w:r w:rsidRPr="00966BA2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14E1F766" w14:textId="7777777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3BDCB2F6" w14:textId="0888CE9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W ZAKRESIE </w:t>
      </w:r>
      <w:r w:rsidRPr="00966BA2">
        <w:rPr>
          <w:rFonts w:ascii="Times New Roman" w:eastAsia="Times New Roman" w:hAnsi="Times New Roman" w:cs="Times New Roman"/>
          <w:b/>
          <w:u w:val="single"/>
          <w:lang w:eastAsia="pl-PL"/>
        </w:rPr>
        <w:t>SPEŁNIANIA WARUNKÓW UDZIAŁU W POSTĘPOWANIU</w:t>
      </w:r>
      <w:r w:rsidRPr="00966BA2">
        <w:rPr>
          <w:rStyle w:val="Odwoanieprzypisudolnego"/>
          <w:rFonts w:ascii="Times New Roman" w:eastAsia="Times New Roman" w:hAnsi="Times New Roman" w:cs="Times New Roman"/>
          <w:b/>
          <w:u w:val="single"/>
          <w:lang w:eastAsia="pl-PL"/>
        </w:rPr>
        <w:footnoteReference w:id="1"/>
      </w:r>
    </w:p>
    <w:bookmarkEnd w:id="1"/>
    <w:bookmarkEnd w:id="2"/>
    <w:bookmarkEnd w:id="3"/>
    <w:p w14:paraId="54DF4BF2" w14:textId="77777777" w:rsidR="0059528D" w:rsidRPr="00966BA2" w:rsidRDefault="0059528D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</w:p>
    <w:p w14:paraId="53A17105" w14:textId="157155CA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966BA2">
        <w:rPr>
          <w:rFonts w:ascii="Times New Roman" w:eastAsia="Times New Roman" w:hAnsi="Times New Roman" w:cs="Times New Roman"/>
          <w:b/>
          <w:lang w:eastAsia="pl-PL"/>
        </w:rPr>
        <w:t xml:space="preserve">ZAMAWIAJĄCY: </w:t>
      </w:r>
    </w:p>
    <w:p w14:paraId="7379C1A0" w14:textId="76521A3D" w:rsidR="008935E7" w:rsidRPr="00966BA2" w:rsidRDefault="006D1E31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/>
          <w:lang w:eastAsia="pl-PL"/>
        </w:rPr>
        <w:t>Gmina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21061E26" w14:textId="5057B1EE" w:rsidR="008935E7" w:rsidRPr="00966BA2" w:rsidRDefault="006D1E31" w:rsidP="004F5032">
      <w:pPr>
        <w:tabs>
          <w:tab w:val="left" w:pos="7754"/>
        </w:tabs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39-215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>Dworcowa 6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>,</w:t>
      </w:r>
      <w:r w:rsidR="004F503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706EA679" w14:textId="524B4076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5E6410" w:rsidRPr="00966BA2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www.czarna.biuletyn.net</w:t>
      </w:r>
    </w:p>
    <w:p w14:paraId="5FF56C41" w14:textId="0FB1BCBF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hyperlink r:id="rId8" w:history="1">
        <w:r w:rsidR="005E6410" w:rsidRPr="00966BA2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https://platformazakupowa.pl/pn/czarna</w:t>
        </w:r>
      </w:hyperlink>
    </w:p>
    <w:p w14:paraId="6546F3D2" w14:textId="6B9DFFF8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Numer telefonu: </w:t>
      </w:r>
      <w:r w:rsidR="005E6410" w:rsidRPr="00966BA2">
        <w:rPr>
          <w:rFonts w:ascii="Times New Roman" w:eastAsia="Times New Roman" w:hAnsi="Times New Roman" w:cs="Times New Roman"/>
          <w:bCs/>
          <w:lang w:eastAsia="pl-PL"/>
        </w:rPr>
        <w:t>14 67 61 030</w:t>
      </w:r>
    </w:p>
    <w:p w14:paraId="6E04A2F1" w14:textId="23E1F0B9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D20A82">
        <w:rPr>
          <w:rFonts w:ascii="Times New Roman" w:eastAsia="Times New Roman" w:hAnsi="Times New Roman" w:cs="Times New Roman"/>
          <w:bCs/>
          <w:lang w:eastAsia="pl-PL"/>
        </w:rPr>
        <w:t xml:space="preserve">e-mail: </w:t>
      </w:r>
      <w:r w:rsidR="005E6410" w:rsidRPr="00D20A82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sekretariat@czarna.com.pl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66BA2">
        <w:rPr>
          <w:rFonts w:ascii="Times New Roman" w:eastAsia="Calibri" w:hAnsi="Times New Roman" w:cs="Times New Roman"/>
          <w:bCs/>
        </w:rPr>
        <w:t xml:space="preserve"> </w:t>
      </w:r>
    </w:p>
    <w:p w14:paraId="42EBE7B8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F255489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5" w:name="_Hlk65576709"/>
      <w:bookmarkStart w:id="6" w:name="_Hlk64881583"/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WYKONAWCA:</w:t>
      </w:r>
      <w:r w:rsidRPr="00966BA2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……………………………………………………………..</w:t>
      </w:r>
    </w:p>
    <w:p w14:paraId="0628EBA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..……………………………..…..………..…………………………………….</w:t>
      </w:r>
    </w:p>
    <w:p w14:paraId="6AE638D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</w:t>
      </w:r>
    </w:p>
    <w:p w14:paraId="0314F83A" w14:textId="3FFD4FC8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7" w:name="_Hlk19272628"/>
      <w:r w:rsidRPr="00966BA2">
        <w:rPr>
          <w:rFonts w:ascii="Times New Roman" w:eastAsia="Times New Roman" w:hAnsi="Times New Roman" w:cs="Times New Roman"/>
          <w:lang w:eastAsia="pl-PL"/>
        </w:rPr>
        <w:t>Nr telefonu: …………………… e-mail: ………………………………………</w:t>
      </w:r>
    </w:p>
    <w:bookmarkEnd w:id="0"/>
    <w:bookmarkEnd w:id="5"/>
    <w:p w14:paraId="14D00503" w14:textId="720ED195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58401553" w14:textId="6FF98709" w:rsidR="00123294" w:rsidRPr="00966BA2" w:rsidRDefault="008935E7" w:rsidP="000604D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8" w:name="_Hlk65576762"/>
      <w:bookmarkEnd w:id="6"/>
      <w:bookmarkEnd w:id="7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 prowadzonego w trybie podstawowym bez negocjacji </w:t>
      </w:r>
      <w:bookmarkStart w:id="9" w:name="_Hlk11741589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Pr="00966BA2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10" w:name="_Hlk10791084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0604DF" w:rsidRPr="00966BA2">
        <w:rPr>
          <w:rFonts w:ascii="Times New Roman" w:eastAsia="Times New Roman" w:hAnsi="Times New Roman" w:cs="Times New Roman"/>
          <w:bCs/>
          <w:lang w:eastAsia="pl-PL"/>
        </w:rPr>
        <w:t xml:space="preserve">robót </w:t>
      </w:r>
      <w:r w:rsidR="004F503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4F5032" w:rsidRPr="004F5032">
        <w:rPr>
          <w:rFonts w:ascii="Times New Roman" w:eastAsia="Times New Roman" w:hAnsi="Times New Roman" w:cs="Times New Roman"/>
          <w:b/>
          <w:bCs/>
          <w:lang w:eastAsia="pl-PL"/>
        </w:rPr>
        <w:t>KOSZENIE POBOCZY DRÓG GMINNYCH I POWIATOWYCH</w:t>
      </w: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”,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End w:id="9"/>
      <w:bookmarkEnd w:id="10"/>
      <w:r w:rsidRPr="00966BA2">
        <w:rPr>
          <w:rFonts w:ascii="Times New Roman" w:eastAsia="Times New Roman" w:hAnsi="Times New Roman" w:cs="Times New Roman"/>
          <w:bCs/>
          <w:lang w:eastAsia="pl-PL"/>
        </w:rPr>
        <w:t>oświadczam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>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123294" w:rsidRPr="00966BA2">
        <w:rPr>
          <w:rFonts w:ascii="Times New Roman" w:eastAsia="Times New Roman" w:hAnsi="Times New Roman" w:cs="Times New Roman"/>
          <w:lang w:eastAsia="pl-PL"/>
        </w:rPr>
        <w:t>że spełniam warunki udziału w postępowaniu określone przez Zamawiającego w specyfikacji warunków zamówienia</w:t>
      </w:r>
      <w:r w:rsidR="0084199D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C1589" w:rsidRPr="00966BA2">
        <w:rPr>
          <w:rFonts w:ascii="Times New Roman" w:eastAsia="Times New Roman" w:hAnsi="Times New Roman" w:cs="Times New Roman"/>
          <w:lang w:eastAsia="pl-PL"/>
        </w:rPr>
        <w:t>w zakresie</w:t>
      </w:r>
      <w:r w:rsidR="00BD4A4E" w:rsidRPr="00966BA2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D10253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</w:p>
    <w:bookmarkEnd w:id="8"/>
    <w:p w14:paraId="55140250" w14:textId="698B200D" w:rsidR="007B0794" w:rsidRPr="00966BA2" w:rsidRDefault="007B0794" w:rsidP="00123294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2DDAC72" w14:textId="77777777" w:rsidR="00546121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85006" w14:textId="4AE65F2A" w:rsidR="009E685D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8440CA" w14:textId="1B5BB7A2" w:rsidR="007610CF" w:rsidRPr="00966BA2" w:rsidRDefault="007610CF" w:rsidP="007B0794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11" w:name="_Hlk65577135"/>
      <w:r w:rsidRPr="00966BA2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t>OŚWIADCZENIE DOTYCZĄCE PODANYCH INFORMACJI:</w:t>
      </w:r>
    </w:p>
    <w:p w14:paraId="6A101006" w14:textId="2C615799" w:rsidR="00A50789" w:rsidRPr="00966BA2" w:rsidRDefault="007610CF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1"/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8C1B70A" w14:textId="77777777" w:rsidR="008C1589" w:rsidRPr="00966BA2" w:rsidRDefault="008C1589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7104A83E" w14:textId="77777777" w:rsidR="000604DF" w:rsidRPr="00966BA2" w:rsidRDefault="000604DF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6622338" w14:textId="77777777" w:rsidR="00546121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6FCD4F9" w14:textId="6DEDF87A" w:rsidR="00D8428B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966BA2" w:rsidSect="00482E1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080" w:bottom="426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87E6D" w14:textId="77777777" w:rsidR="00435B96" w:rsidRDefault="00435B96" w:rsidP="00597E0F">
      <w:pPr>
        <w:spacing w:after="0" w:line="240" w:lineRule="auto"/>
      </w:pPr>
      <w:r>
        <w:separator/>
      </w:r>
    </w:p>
  </w:endnote>
  <w:endnote w:type="continuationSeparator" w:id="0">
    <w:p w14:paraId="77029B5B" w14:textId="77777777" w:rsidR="00435B96" w:rsidRDefault="00435B96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A4C5F2" w14:textId="1A876FD1" w:rsidR="000F374D" w:rsidRPr="000F374D" w:rsidRDefault="000F374D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861F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861F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2AF70" w14:textId="77777777" w:rsidR="00435B96" w:rsidRDefault="00435B96" w:rsidP="00597E0F">
      <w:pPr>
        <w:spacing w:after="0" w:line="240" w:lineRule="auto"/>
      </w:pPr>
      <w:r>
        <w:separator/>
      </w:r>
    </w:p>
  </w:footnote>
  <w:footnote w:type="continuationSeparator" w:id="0">
    <w:p w14:paraId="2A73CE3C" w14:textId="77777777" w:rsidR="00435B96" w:rsidRDefault="00435B96" w:rsidP="00597E0F">
      <w:pPr>
        <w:spacing w:after="0" w:line="240" w:lineRule="auto"/>
      </w:pPr>
      <w:r>
        <w:continuationSeparator/>
      </w:r>
    </w:p>
  </w:footnote>
  <w:footnote w:id="1">
    <w:p w14:paraId="1CCA55F8" w14:textId="5B794F0D" w:rsidR="0059528D" w:rsidRPr="00BD4A4E" w:rsidRDefault="0059528D" w:rsidP="0059528D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BD4A4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Start w:id="4" w:name="_Hlk65585806"/>
      <w:r>
        <w:rPr>
          <w:rFonts w:ascii="Times New Roman" w:hAnsi="Times New Roman" w:cs="Times New Roman"/>
          <w:sz w:val="18"/>
          <w:szCs w:val="18"/>
        </w:rPr>
        <w:t>Oświadczenie składane przez Wykonawcę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Wykonawców wspólnie ubiegających się o udzielenie </w:t>
      </w:r>
      <w:proofErr w:type="spellStart"/>
      <w:r>
        <w:rPr>
          <w:rFonts w:ascii="Times New Roman" w:hAnsi="Times New Roman" w:cs="Times New Roman"/>
          <w:sz w:val="18"/>
          <w:szCs w:val="18"/>
        </w:rPr>
        <w:t>zamówenia</w:t>
      </w:r>
      <w:proofErr w:type="spellEnd"/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podmiot udostępniający zasoby</w:t>
      </w:r>
    </w:p>
    <w:bookmarkEnd w:id="4"/>
  </w:footnote>
  <w:footnote w:id="2">
    <w:p w14:paraId="741BE5AC" w14:textId="42229A10" w:rsidR="00BD4A4E" w:rsidRPr="00BD4A4E" w:rsidRDefault="00BD4A4E" w:rsidP="00D1025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D4A4E">
        <w:rPr>
          <w:rFonts w:ascii="Times New Roman" w:hAnsi="Times New Roman" w:cs="Times New Roman"/>
          <w:sz w:val="18"/>
          <w:szCs w:val="18"/>
        </w:rPr>
        <w:t xml:space="preserve"> </w:t>
      </w:r>
      <w:r w:rsidR="008C1589">
        <w:rPr>
          <w:rFonts w:ascii="Times New Roman" w:hAnsi="Times New Roman" w:cs="Times New Roman"/>
          <w:sz w:val="18"/>
          <w:szCs w:val="18"/>
        </w:rPr>
        <w:t>Należy wykazać zakres, w jakim Wykonawca / Wykonawca wspólnie ubiegający się o udzielenie zamówienia / podmiot udostepniający zasoby spełnia warunek udziału w postepowaniu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77777777" w:rsidR="008569D4" w:rsidRPr="000D581C" w:rsidRDefault="008569D4" w:rsidP="008569D4">
    <w:pPr>
      <w:pStyle w:val="Nagwek"/>
      <w:rPr>
        <w:rFonts w:ascii="Times New Roman" w:hAnsi="Times New Roman" w:cs="Times New Roman"/>
        <w:bCs/>
        <w:sz w:val="20"/>
        <w:szCs w:val="20"/>
      </w:rPr>
    </w:pPr>
    <w:r w:rsidRPr="000D581C">
      <w:rPr>
        <w:rFonts w:ascii="Times New Roman" w:hAnsi="Times New Roman" w:cs="Times New Roman"/>
        <w:bCs/>
        <w:sz w:val="20"/>
        <w:szCs w:val="20"/>
      </w:rPr>
      <w:t>ZP.261.1.2021.ZP……………..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B8C" w14:textId="3CB42757" w:rsidR="00EA19EE" w:rsidRPr="000D581C" w:rsidRDefault="00A53462" w:rsidP="00546121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906209">
      <w:rPr>
        <w:rFonts w:ascii="Times New Roman" w:hAnsi="Times New Roman" w:cs="Times New Roman"/>
        <w:bCs/>
        <w:sz w:val="20"/>
        <w:szCs w:val="20"/>
      </w:rPr>
      <w:t>1</w:t>
    </w:r>
    <w:r w:rsidR="006F7DD6">
      <w:rPr>
        <w:rFonts w:ascii="Times New Roman" w:hAnsi="Times New Roman" w:cs="Times New Roman"/>
        <w:bCs/>
        <w:sz w:val="20"/>
        <w:szCs w:val="20"/>
      </w:rPr>
      <w:t>4</w:t>
    </w:r>
    <w:r w:rsidR="00906209">
      <w:rPr>
        <w:rFonts w:ascii="Times New Roman" w:hAnsi="Times New Roman" w:cs="Times New Roman"/>
        <w:bCs/>
        <w:sz w:val="20"/>
        <w:szCs w:val="20"/>
      </w:rPr>
      <w:t>.202</w:t>
    </w:r>
    <w:r w:rsidR="006F7DD6">
      <w:rPr>
        <w:rFonts w:ascii="Times New Roman" w:hAnsi="Times New Roman" w:cs="Times New Roman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342513">
    <w:abstractNumId w:val="73"/>
  </w:num>
  <w:num w:numId="2" w16cid:durableId="1110931891">
    <w:abstractNumId w:val="39"/>
  </w:num>
  <w:num w:numId="3" w16cid:durableId="156507907">
    <w:abstractNumId w:val="66"/>
  </w:num>
  <w:num w:numId="4" w16cid:durableId="2003195736">
    <w:abstractNumId w:val="50"/>
  </w:num>
  <w:num w:numId="5" w16cid:durableId="1371371203">
    <w:abstractNumId w:val="47"/>
  </w:num>
  <w:num w:numId="6" w16cid:durableId="2098357214">
    <w:abstractNumId w:val="81"/>
  </w:num>
  <w:num w:numId="7" w16cid:durableId="975254664">
    <w:abstractNumId w:val="19"/>
  </w:num>
  <w:num w:numId="8" w16cid:durableId="1957786867">
    <w:abstractNumId w:val="53"/>
  </w:num>
  <w:num w:numId="9" w16cid:durableId="1495104097">
    <w:abstractNumId w:val="0"/>
  </w:num>
  <w:num w:numId="10" w16cid:durableId="311757127">
    <w:abstractNumId w:val="1"/>
  </w:num>
  <w:num w:numId="11" w16cid:durableId="590510499">
    <w:abstractNumId w:val="2"/>
  </w:num>
  <w:num w:numId="12" w16cid:durableId="322778739">
    <w:abstractNumId w:val="3"/>
  </w:num>
  <w:num w:numId="13" w16cid:durableId="886137062">
    <w:abstractNumId w:val="4"/>
  </w:num>
  <w:num w:numId="14" w16cid:durableId="1129324301">
    <w:abstractNumId w:val="7"/>
  </w:num>
  <w:num w:numId="15" w16cid:durableId="1365713963">
    <w:abstractNumId w:val="9"/>
  </w:num>
  <w:num w:numId="16" w16cid:durableId="1098284057">
    <w:abstractNumId w:val="10"/>
  </w:num>
  <w:num w:numId="17" w16cid:durableId="2116435701">
    <w:abstractNumId w:val="11"/>
  </w:num>
  <w:num w:numId="18" w16cid:durableId="1278289970">
    <w:abstractNumId w:val="12"/>
  </w:num>
  <w:num w:numId="19" w16cid:durableId="2029329607">
    <w:abstractNumId w:val="16"/>
  </w:num>
  <w:num w:numId="20" w16cid:durableId="698625742">
    <w:abstractNumId w:val="17"/>
  </w:num>
  <w:num w:numId="21" w16cid:durableId="1335839040">
    <w:abstractNumId w:val="18"/>
  </w:num>
  <w:num w:numId="22" w16cid:durableId="423234666">
    <w:abstractNumId w:val="20"/>
  </w:num>
  <w:num w:numId="23" w16cid:durableId="1720979737">
    <w:abstractNumId w:val="21"/>
  </w:num>
  <w:num w:numId="24" w16cid:durableId="247153053">
    <w:abstractNumId w:val="22"/>
  </w:num>
  <w:num w:numId="25" w16cid:durableId="647856064">
    <w:abstractNumId w:val="23"/>
  </w:num>
  <w:num w:numId="26" w16cid:durableId="1944414707">
    <w:abstractNumId w:val="24"/>
  </w:num>
  <w:num w:numId="27" w16cid:durableId="532234461">
    <w:abstractNumId w:val="25"/>
  </w:num>
  <w:num w:numId="28" w16cid:durableId="731732005">
    <w:abstractNumId w:val="52"/>
  </w:num>
  <w:num w:numId="29" w16cid:durableId="1872180336">
    <w:abstractNumId w:val="77"/>
  </w:num>
  <w:num w:numId="30" w16cid:durableId="994644556">
    <w:abstractNumId w:val="60"/>
  </w:num>
  <w:num w:numId="31" w16cid:durableId="1108618017">
    <w:abstractNumId w:val="63"/>
  </w:num>
  <w:num w:numId="32" w16cid:durableId="1004280878">
    <w:abstractNumId w:val="35"/>
  </w:num>
  <w:num w:numId="33" w16cid:durableId="456149038">
    <w:abstractNumId w:val="48"/>
  </w:num>
  <w:num w:numId="34" w16cid:durableId="1730953776">
    <w:abstractNumId w:val="74"/>
  </w:num>
  <w:num w:numId="35" w16cid:durableId="1190218292">
    <w:abstractNumId w:val="46"/>
  </w:num>
  <w:num w:numId="36" w16cid:durableId="67771839">
    <w:abstractNumId w:val="85"/>
  </w:num>
  <w:num w:numId="37" w16cid:durableId="1041858189">
    <w:abstractNumId w:val="57"/>
  </w:num>
  <w:num w:numId="38" w16cid:durableId="1471747879">
    <w:abstractNumId w:val="40"/>
  </w:num>
  <w:num w:numId="39" w16cid:durableId="1784154397">
    <w:abstractNumId w:val="80"/>
  </w:num>
  <w:num w:numId="40" w16cid:durableId="1739788481">
    <w:abstractNumId w:val="71"/>
  </w:num>
  <w:num w:numId="41" w16cid:durableId="1632789706">
    <w:abstractNumId w:val="36"/>
  </w:num>
  <w:num w:numId="42" w16cid:durableId="271209098">
    <w:abstractNumId w:val="87"/>
  </w:num>
  <w:num w:numId="43" w16cid:durableId="2069110136">
    <w:abstractNumId w:val="82"/>
  </w:num>
  <w:num w:numId="44" w16cid:durableId="770080530">
    <w:abstractNumId w:val="44"/>
  </w:num>
  <w:num w:numId="45" w16cid:durableId="1806391086">
    <w:abstractNumId w:val="37"/>
  </w:num>
  <w:num w:numId="46" w16cid:durableId="26176788">
    <w:abstractNumId w:val="76"/>
  </w:num>
  <w:num w:numId="47" w16cid:durableId="1118065044">
    <w:abstractNumId w:val="69"/>
  </w:num>
  <w:num w:numId="48" w16cid:durableId="1041830789">
    <w:abstractNumId w:val="56"/>
  </w:num>
  <w:num w:numId="49" w16cid:durableId="78909711">
    <w:abstractNumId w:val="84"/>
  </w:num>
  <w:num w:numId="50" w16cid:durableId="1353728785">
    <w:abstractNumId w:val="59"/>
  </w:num>
  <w:num w:numId="51" w16cid:durableId="1828861760">
    <w:abstractNumId w:val="38"/>
  </w:num>
  <w:num w:numId="52" w16cid:durableId="1954557194">
    <w:abstractNumId w:val="51"/>
  </w:num>
  <w:num w:numId="53" w16cid:durableId="972949180">
    <w:abstractNumId w:val="89"/>
  </w:num>
  <w:num w:numId="54" w16cid:durableId="157892138">
    <w:abstractNumId w:val="70"/>
  </w:num>
  <w:num w:numId="55" w16cid:durableId="742265578">
    <w:abstractNumId w:val="65"/>
  </w:num>
  <w:num w:numId="56" w16cid:durableId="1775899950">
    <w:abstractNumId w:val="68"/>
  </w:num>
  <w:num w:numId="57" w16cid:durableId="146942188">
    <w:abstractNumId w:val="79"/>
  </w:num>
  <w:num w:numId="58" w16cid:durableId="2003241310">
    <w:abstractNumId w:val="41"/>
  </w:num>
  <w:num w:numId="59" w16cid:durableId="1069838881">
    <w:abstractNumId w:val="78"/>
  </w:num>
  <w:num w:numId="60" w16cid:durableId="1802458861">
    <w:abstractNumId w:val="88"/>
  </w:num>
  <w:num w:numId="61" w16cid:durableId="886724504">
    <w:abstractNumId w:val="86"/>
  </w:num>
  <w:num w:numId="62" w16cid:durableId="888801324">
    <w:abstractNumId w:val="61"/>
  </w:num>
  <w:num w:numId="63" w16cid:durableId="988285157">
    <w:abstractNumId w:val="67"/>
  </w:num>
  <w:num w:numId="64" w16cid:durableId="822816300">
    <w:abstractNumId w:val="43"/>
  </w:num>
  <w:num w:numId="65" w16cid:durableId="2036802691">
    <w:abstractNumId w:val="42"/>
  </w:num>
  <w:num w:numId="66" w16cid:durableId="1349939904">
    <w:abstractNumId w:val="54"/>
  </w:num>
  <w:num w:numId="67" w16cid:durableId="1005860645">
    <w:abstractNumId w:val="55"/>
  </w:num>
  <w:num w:numId="68" w16cid:durableId="1559628454">
    <w:abstractNumId w:val="75"/>
  </w:num>
  <w:num w:numId="69" w16cid:durableId="1280069062">
    <w:abstractNumId w:val="64"/>
  </w:num>
  <w:num w:numId="70" w16cid:durableId="1757705258">
    <w:abstractNumId w:val="49"/>
  </w:num>
  <w:num w:numId="71" w16cid:durableId="1162115767">
    <w:abstractNumId w:val="58"/>
  </w:num>
  <w:num w:numId="72" w16cid:durableId="1917473762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2C45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1DA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0D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66725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2906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321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060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5B96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2E1C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29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650E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032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410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382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32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1E31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DD6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5CBE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209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BA2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0DE7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1F2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462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8DD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08A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4BF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A82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BD4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10C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B8B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B8336-7208-4B2B-A83A-8DC7D3E1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2021-03-02T10:34:00Z</cp:lastPrinted>
  <dcterms:created xsi:type="dcterms:W3CDTF">2026-04-21T10:25:00Z</dcterms:created>
  <dcterms:modified xsi:type="dcterms:W3CDTF">2026-04-21T10:25:00Z</dcterms:modified>
</cp:coreProperties>
</file>